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82358896" name="4f790f50-146d-11f0-ad2e-c573a21d26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6654694" name="4f790f50-146d-11f0-ad2e-c573a21d26c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39186346" name="7f43dcb0-146d-11f0-b1e9-13e6241e795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9554157" name="7f43dcb0-146d-11f0-b1e9-13e6241e795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Schichtenanalyse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Sockelplatten </w:t>
            </w:r>
          </w:p>
        </w:tc>
        <w:tc>
          <w:p>
            <w:pPr>
              <w:spacing w:before="0" w:after="0" w:line="240" w:lineRule="auto"/>
            </w:pPr>
            <w:r>
              <w:t>Sockelplatten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1295635" name="ce8dddc0-146d-11f0-93cc-e96e0b6d32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546669" name="ce8dddc0-146d-11f0-93cc-e96e0b6d32a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93500748" name="fb993d00-146d-11f0-b31a-51dd421ab0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6372542" name="fb993d00-146d-11f0-b31a-51dd421ab00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Schichtenanalyse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Schülerrain 10, 8708 Männedorf</w:t>
          </w:r>
        </w:p>
        <w:p>
          <w:pPr>
            <w:spacing w:before="0" w:after="0"/>
          </w:pPr>
          <w:r>
            <w:t>233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